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056148" name="019eba79-8030-7b3d-b3dc-55eaca3b8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690324" name="019eba79-8030-7b3d-b3dc-55eaca3b8d5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072473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73608" name="019eba86-efdb-74b9-8c1b-e5bba13ce8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173143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531527" name="019eba99-1073-7b3d-ba21-ad220b7581c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1577857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92643" name="019ebaae-b91e-7c53-8226-5eb4d65497e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805866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617190" name="019eba88-254b-74d0-89ca-2e5900b087f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9105740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244552" name="019eba8a-fcd9-7cb5-9db2-be22ee662aa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477301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283553" name="019eba92-6f48-75b8-9cf4-2fc3d9fe75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066993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395760" name="019eba98-0710-77ed-8d29-25399b0db0c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017854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56091" name="019ebaa0-dedf-7f83-85c2-435fa67bce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335590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369524" name="019ebaa6-cab9-7518-a7bf-b49a79f4386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463823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663110" name="019ebaaf-9227-7ea5-acc8-70acba393dd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534871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054524" name="019ebab3-3bd7-79b9-911d-48a7f037898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850822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20041" name="019ebab6-1e32-77e3-b69f-a0735beff3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948418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741167" name="019eba89-8350-7e2f-9ca3-4802f5ae6e5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875897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707715" name="019eba8b-8231-7d7e-b864-f7d7e74027f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531570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29449" name="019eba92-f30f-765f-a062-7dc90e0e85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061699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028810" name="019eba98-7251-7e0e-8610-8b16ab6b2ce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827221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334347" name="019ebaa1-6886-71f1-a8cb-cab9db2b18b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536432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74700" name="019ebab0-2582-759d-8cfb-94e8a6c8c3c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203132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51659" name="019ebab3-d16c-7e85-a4e0-fb200cdce5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309505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00663" name="019eba8a-6864-7e48-8d11-641449c3a70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324400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415596" name="019eba91-c9c2-72a2-94f5-96e2d73b4d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9258716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68052" name="019eba97-8da5-7f66-9974-0fab7cdffea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263211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90569" name="019eba90-da67-78fb-bf11-c12de59d69f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728979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851309" name="019eba9b-0af1-738d-b747-836d428ba33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798010" name="019eba9d-32c3-7f10-b59f-e24f22081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43915" name="019eba9d-32c3-7f10-b59f-e24f220819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145359" name="019ebaa2-cb10-70b8-8105-d43bfc07a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366127" name="019ebaa2-cb10-70b8-8105-d43bfc07ac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